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0667331" name="019d711e-4e14-7c99-b4b8-f6725db59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44141" name="019d711e-4e14-7c99-b4b8-f6725db59a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989242" name="019d7142-a921-701c-b92f-fd9d2d26b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624681" name="019d7142-a921-701c-b92f-fd9d2d26bce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1164870" name="019d7149-b441-7b11-9cd8-89a6b3321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523262" name="019d7149-b441-7b11-9cd8-89a6b3321ea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023046" name="019d714c-06cb-7cae-9a49-3f6c99f24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901937" name="019d714c-06cb-7cae-9a49-3f6c99f247f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Anbau 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0639592" name="019d714d-c2ab-7842-90b6-cf21698a6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254817" name="019d714d-c2ab-7842-90b6-cf21698a6fb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077823" name="019d7120-353c-79e2-94c0-7d9b93f4a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758542" name="019d7120-353c-79e2-94c0-7d9b93f4a7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6514742" name="019d712f-cf7a-7d48-b778-d1ed182f5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421684" name="019d712f-cf7a-7d48-b778-d1ed182f5d7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5632986" name="019d713d-c8ef-78e4-b4ed-555171df9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237861" name="019d713d-c8ef-78e4-b4ed-555171df9fe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9244300" name="019d7121-b4cb-75c7-a4b7-9358e1814b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472350" name="019d7121-b4cb-75c7-a4b7-9358e1814be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9563217" name="019d7133-0250-7948-b363-a96a07c7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257659" name="019d7133-0250-7948-b363-a96a07c7dea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6585356" name="019d7123-f84b-722f-8c10-8c054ec79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483803" name="019d7123-f84b-722f-8c10-8c054ec79a2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599271" name="019d7131-b949-7e24-85d5-eedaf28d7e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198407" name="019d7131-b949-7e24-85d5-eedaf28d7ea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527851" name="019d7125-943c-76e1-b319-73ca29ab2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666087" name="019d7125-943c-76e1-b319-73ca29ab244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84463"/>
                  <wp:effectExtent l="0" t="0" r="0" b="0"/>
                  <wp:docPr id="853152201" name="019d7129-463d-792e-b838-6f7475fed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25361" name="019d7129-463d-792e-b838-6f7475fed36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8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0145893" name="019d7130-d4ae-727a-bd62-8fd903a78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32870" name="019d7130-d4ae-727a-bd62-8fd903a780d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6651600" name="019d713c-6529-78ad-9d55-79a865092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891437" name="019d713c-6529-78ad-9d55-79a865092a3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1805841" name="019d7134-7011-75ac-85d0-df7e2e5c6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632174" name="019d7134-7011-75ac-85d0-df7e2e5c67e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1425955" name="019d713b-2bb3-7a2e-a219-a62a84be3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595055" name="019d713b-2bb3-7a2e-a219-a62a84be360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3125967" name="019d7136-cddd-7313-a5aa-f57e27041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810258" name="019d7136-cddd-7313-a5aa-f57e27041aa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Gang/Waschküche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6395450" name="019d7145-d9b9-7231-b76d-c54bd646f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336330" name="019d7145-d9b9-7231-b76d-c54bd646fd7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1495453" name="019d7143-e113-702b-ba11-874d4597d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719181" name="019d7143-e113-702b-ba11-874d4597d9a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Ligusterweg 11 8906 Bonstetten</w:t>
          </w:r>
        </w:p>
        <w:p>
          <w:pPr>
            <w:spacing w:before="0" w:after="0"/>
          </w:pPr>
          <w:r>
            <w:t>DN 334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